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3C34" w:rsidRDefault="00043C34">
      <w:r>
        <w:t>Arena gebied</w:t>
      </w:r>
    </w:p>
    <w:p w:rsidR="00043C34" w:rsidRDefault="00043C34"/>
    <w:p w:rsidR="00422D14" w:rsidRDefault="00A73C7C">
      <w:r>
        <w:rPr>
          <w:noProof/>
        </w:rPr>
        <w:drawing>
          <wp:inline distT="0" distB="0" distL="0" distR="0">
            <wp:extent cx="8858250" cy="4438650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C34" w:rsidRDefault="00043C34"/>
    <w:p w:rsidR="00A73C7C" w:rsidRDefault="00A73C7C"/>
    <w:p w:rsidR="00A73C7C" w:rsidRDefault="00A73C7C"/>
    <w:p w:rsidR="00A73C7C" w:rsidRDefault="00A73C7C"/>
    <w:p w:rsidR="00A73C7C" w:rsidRDefault="00A73C7C"/>
    <w:p w:rsidR="00A73C7C" w:rsidRDefault="00A73C7C"/>
    <w:p w:rsidR="00A73C7C" w:rsidRDefault="00A73C7C"/>
    <w:p w:rsidR="00A73C7C" w:rsidRDefault="00A73C7C"/>
    <w:p w:rsidR="00A73C7C" w:rsidRDefault="00A73C7C"/>
    <w:p w:rsidR="00422D14" w:rsidRDefault="00A73C7C">
      <w:r>
        <w:rPr>
          <w:noProof/>
        </w:rPr>
        <w:drawing>
          <wp:inline distT="0" distB="0" distL="0" distR="0">
            <wp:extent cx="8858250" cy="3914775"/>
            <wp:effectExtent l="0" t="0" r="0" b="952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D14" w:rsidRDefault="00422D14"/>
    <w:p w:rsidR="00422D14" w:rsidRDefault="00422D14">
      <w:pPr>
        <w:rPr>
          <w:noProof/>
        </w:rPr>
      </w:pPr>
    </w:p>
    <w:p w:rsidR="006D3249" w:rsidRDefault="006D3249">
      <w:r>
        <w:rPr>
          <w:noProof/>
        </w:rPr>
        <w:lastRenderedPageBreak/>
        <w:drawing>
          <wp:inline distT="0" distB="0" distL="0" distR="0">
            <wp:extent cx="7886700" cy="512445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0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6D8" w:rsidRDefault="000B46D8"/>
    <w:p w:rsidR="00422D14" w:rsidRDefault="006D3249">
      <w:r>
        <w:rPr>
          <w:noProof/>
        </w:rPr>
        <w:lastRenderedPageBreak/>
        <w:drawing>
          <wp:inline distT="0" distB="0" distL="0" distR="0">
            <wp:extent cx="8734425" cy="4895850"/>
            <wp:effectExtent l="0" t="0" r="9525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4425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22D14" w:rsidSect="00422D14">
      <w:pgSz w:w="16838" w:h="11906" w:orient="landscape"/>
      <w:pgMar w:top="1758" w:right="1440" w:bottom="1644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506EC"/>
    <w:multiLevelType w:val="multilevel"/>
    <w:tmpl w:val="F84E5062"/>
    <w:lvl w:ilvl="0">
      <w:start w:val="1"/>
      <w:numFmt w:val="bullet"/>
      <w:pStyle w:val="Opsomming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b w:val="0"/>
        <w:i w:val="0"/>
        <w:sz w:val="14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1">
    <w:nsid w:val="4A7701C4"/>
    <w:multiLevelType w:val="multilevel"/>
    <w:tmpl w:val="0664917E"/>
    <w:lvl w:ilvl="0">
      <w:start w:val="1"/>
      <w:numFmt w:val="decimal"/>
      <w:pStyle w:val="Opsomming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2">
    <w:nsid w:val="5FC55EEE"/>
    <w:multiLevelType w:val="multilevel"/>
    <w:tmpl w:val="A5C63D7C"/>
    <w:lvl w:ilvl="0">
      <w:start w:val="1"/>
      <w:numFmt w:val="decimal"/>
      <w:lvlText w:val="%1"/>
      <w:lvlJc w:val="left"/>
      <w:pPr>
        <w:tabs>
          <w:tab w:val="num" w:pos="227"/>
        </w:tabs>
        <w:ind w:left="227" w:hanging="227"/>
      </w:pPr>
      <w:rPr>
        <w:rFonts w:hint="default"/>
      </w:rPr>
    </w:lvl>
    <w:lvl w:ilvl="1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">
    <w:nsid w:val="6E557915"/>
    <w:multiLevelType w:val="hybridMultilevel"/>
    <w:tmpl w:val="32CC0740"/>
    <w:lvl w:ilvl="0" w:tplc="717E667A">
      <w:start w:val="1"/>
      <w:numFmt w:val="decimal"/>
      <w:pStyle w:val="Tussenkopjemet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/>
        <w:i w:val="0"/>
        <w:sz w:val="21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F97503F"/>
    <w:multiLevelType w:val="multilevel"/>
    <w:tmpl w:val="E1B0DF16"/>
    <w:lvl w:ilvl="0">
      <w:start w:val="1"/>
      <w:numFmt w:val="lowerLetter"/>
      <w:pStyle w:val="Opsomminglett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5">
    <w:nsid w:val="73DA326A"/>
    <w:multiLevelType w:val="multilevel"/>
    <w:tmpl w:val="71623120"/>
    <w:lvl w:ilvl="0">
      <w:start w:val="1"/>
      <w:numFmt w:val="decimal"/>
      <w:pStyle w:val="Kop1"/>
      <w:suff w:val="space"/>
      <w:lvlText w:val="%1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pStyle w:val="Kop2"/>
      <w:suff w:val="space"/>
      <w:lvlText w:val="%1.%2"/>
      <w:lvlJc w:val="left"/>
      <w:pPr>
        <w:ind w:left="414" w:hanging="414"/>
      </w:pPr>
      <w:rPr>
        <w:rFonts w:hint="default"/>
      </w:rPr>
    </w:lvl>
    <w:lvl w:ilvl="2">
      <w:start w:val="1"/>
      <w:numFmt w:val="decimal"/>
      <w:pStyle w:val="Kop3"/>
      <w:suff w:val="space"/>
      <w:lvlText w:val="%1.%2.%3"/>
      <w:lvlJc w:val="left"/>
      <w:pPr>
        <w:ind w:left="510" w:hanging="510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756163A0"/>
    <w:multiLevelType w:val="hybridMultilevel"/>
    <w:tmpl w:val="C58AB40C"/>
    <w:lvl w:ilvl="0" w:tplc="23ACDA3C">
      <w:start w:val="1"/>
      <w:numFmt w:val="decimal"/>
      <w:pStyle w:val="Voetnootrapport"/>
      <w:lvlText w:val="[%1]"/>
      <w:lvlJc w:val="left"/>
      <w:pPr>
        <w:tabs>
          <w:tab w:val="num" w:pos="312"/>
        </w:tabs>
        <w:ind w:left="312" w:hanging="312"/>
      </w:pPr>
      <w:rPr>
        <w:rFonts w:hint="default"/>
        <w:b w:val="0"/>
        <w:i w:val="0"/>
        <w:sz w:val="17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0"/>
  </w:num>
  <w:num w:numId="6">
    <w:abstractNumId w:val="1"/>
  </w:num>
  <w:num w:numId="7">
    <w:abstractNumId w:val="4"/>
  </w:num>
  <w:num w:numId="8">
    <w:abstractNumId w:val="3"/>
  </w:num>
  <w:num w:numId="9">
    <w:abstractNumId w:val="6"/>
  </w:num>
  <w:num w:numId="10">
    <w:abstractNumId w:val="5"/>
  </w:num>
  <w:num w:numId="11">
    <w:abstractNumId w:val="5"/>
  </w:num>
  <w:num w:numId="12">
    <w:abstractNumId w:val="5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5"/>
  </w:num>
  <w:num w:numId="19">
    <w:abstractNumId w:val="3"/>
  </w:num>
  <w:num w:numId="20">
    <w:abstractNumId w:val="6"/>
  </w:num>
  <w:num w:numId="21">
    <w:abstractNumId w:val="0"/>
  </w:num>
  <w:num w:numId="22">
    <w:abstractNumId w:val="1"/>
  </w:num>
  <w:num w:numId="23">
    <w:abstractNumId w:val="4"/>
  </w:num>
  <w:num w:numId="24">
    <w:abstractNumId w:val="0"/>
  </w:num>
  <w:num w:numId="25">
    <w:abstractNumId w:val="0"/>
  </w:num>
  <w:num w:numId="26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5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2D14"/>
    <w:rsid w:val="00043C34"/>
    <w:rsid w:val="000B46D8"/>
    <w:rsid w:val="00177A29"/>
    <w:rsid w:val="002B5524"/>
    <w:rsid w:val="003B3222"/>
    <w:rsid w:val="00422D14"/>
    <w:rsid w:val="00424DED"/>
    <w:rsid w:val="00482A4F"/>
    <w:rsid w:val="00527398"/>
    <w:rsid w:val="00632123"/>
    <w:rsid w:val="006D3249"/>
    <w:rsid w:val="008104C5"/>
    <w:rsid w:val="008402D9"/>
    <w:rsid w:val="009175F9"/>
    <w:rsid w:val="009761CF"/>
    <w:rsid w:val="009B0D92"/>
    <w:rsid w:val="00A03098"/>
    <w:rsid w:val="00A3732E"/>
    <w:rsid w:val="00A53085"/>
    <w:rsid w:val="00A73C7C"/>
    <w:rsid w:val="00BD0C39"/>
    <w:rsid w:val="00EB1492"/>
    <w:rsid w:val="00F12F0D"/>
    <w:rsid w:val="00FE2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bel" w:eastAsia="Times New Roman" w:hAnsi="Corbel" w:cs="Times New Roman"/>
        <w:sz w:val="21"/>
        <w:szCs w:val="21"/>
        <w:lang w:val="nl-NL" w:eastAsia="nl-NL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ard">
    <w:name w:val="Normal"/>
    <w:qFormat/>
    <w:rsid w:val="00FE2507"/>
  </w:style>
  <w:style w:type="paragraph" w:styleId="Kop1">
    <w:name w:val="heading 1"/>
    <w:aliases w:val="Hoofdstuktitel"/>
    <w:basedOn w:val="Standaard"/>
    <w:next w:val="Standaard"/>
    <w:qFormat/>
    <w:rsid w:val="00FE2507"/>
    <w:pPr>
      <w:keepNext/>
      <w:numPr>
        <w:numId w:val="18"/>
      </w:numPr>
      <w:spacing w:after="1120" w:line="560" w:lineRule="atLeast"/>
      <w:outlineLvl w:val="0"/>
    </w:pPr>
    <w:rPr>
      <w:rFonts w:cs="Arial"/>
      <w:b/>
      <w:bCs/>
      <w:sz w:val="42"/>
      <w:szCs w:val="32"/>
    </w:rPr>
  </w:style>
  <w:style w:type="paragraph" w:styleId="Kop2">
    <w:name w:val="heading 2"/>
    <w:aliases w:val="Paragraaf"/>
    <w:basedOn w:val="Standaard"/>
    <w:next w:val="Standaard"/>
    <w:qFormat/>
    <w:rsid w:val="00FE2507"/>
    <w:pPr>
      <w:keepNext/>
      <w:numPr>
        <w:ilvl w:val="1"/>
        <w:numId w:val="18"/>
      </w:numPr>
      <w:spacing w:before="560" w:after="280"/>
      <w:outlineLvl w:val="1"/>
    </w:pPr>
    <w:rPr>
      <w:rFonts w:cs="Arial"/>
      <w:b/>
      <w:bCs/>
      <w:iCs/>
      <w:sz w:val="26"/>
      <w:szCs w:val="28"/>
    </w:rPr>
  </w:style>
  <w:style w:type="paragraph" w:styleId="Kop3">
    <w:name w:val="heading 3"/>
    <w:aliases w:val="Subparagraaf"/>
    <w:basedOn w:val="Standaard"/>
    <w:next w:val="Standaard"/>
    <w:qFormat/>
    <w:rsid w:val="00FE2507"/>
    <w:pPr>
      <w:keepNext/>
      <w:numPr>
        <w:ilvl w:val="2"/>
        <w:numId w:val="18"/>
      </w:numPr>
      <w:spacing w:before="560" w:after="280"/>
      <w:outlineLvl w:val="2"/>
    </w:pPr>
    <w:rPr>
      <w:rFonts w:cs="Arial"/>
      <w:b/>
      <w:bCs/>
      <w:sz w:val="22"/>
      <w:szCs w:val="26"/>
    </w:rPr>
  </w:style>
  <w:style w:type="paragraph" w:styleId="Kop4">
    <w:name w:val="heading 4"/>
    <w:basedOn w:val="Standaard"/>
    <w:next w:val="Standaard"/>
    <w:semiHidden/>
    <w:qFormat/>
    <w:rsid w:val="00FE2507"/>
    <w:pPr>
      <w:keepNext/>
      <w:numPr>
        <w:ilvl w:val="3"/>
        <w:numId w:val="18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Kop5">
    <w:name w:val="heading 5"/>
    <w:basedOn w:val="Standaard"/>
    <w:next w:val="Standaard"/>
    <w:semiHidden/>
    <w:qFormat/>
    <w:rsid w:val="00FE2507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semiHidden/>
    <w:qFormat/>
    <w:rsid w:val="00FE2507"/>
    <w:pPr>
      <w:numPr>
        <w:ilvl w:val="5"/>
        <w:numId w:val="18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Kop7">
    <w:name w:val="heading 7"/>
    <w:basedOn w:val="Standaard"/>
    <w:next w:val="Standaard"/>
    <w:semiHidden/>
    <w:qFormat/>
    <w:rsid w:val="00FE2507"/>
    <w:pPr>
      <w:numPr>
        <w:ilvl w:val="6"/>
        <w:numId w:val="18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Kop8">
    <w:name w:val="heading 8"/>
    <w:basedOn w:val="Standaard"/>
    <w:next w:val="Standaard"/>
    <w:semiHidden/>
    <w:qFormat/>
    <w:rsid w:val="00FE2507"/>
    <w:pPr>
      <w:numPr>
        <w:ilvl w:val="7"/>
        <w:numId w:val="18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Kop9">
    <w:name w:val="heading 9"/>
    <w:basedOn w:val="Standaard"/>
    <w:next w:val="Standaard"/>
    <w:semiHidden/>
    <w:qFormat/>
    <w:rsid w:val="00FE2507"/>
    <w:pPr>
      <w:numPr>
        <w:ilvl w:val="8"/>
        <w:numId w:val="1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ccentbinnentekst">
    <w:name w:val="Accent binnen tekst"/>
    <w:basedOn w:val="Standaard"/>
    <w:qFormat/>
    <w:rsid w:val="00FE2507"/>
    <w:rPr>
      <w:i/>
    </w:rPr>
  </w:style>
  <w:style w:type="paragraph" w:customStyle="1" w:styleId="TussenkopjeInleidingpersbericht">
    <w:name w:val="Tussenkopje / Inleiding persbericht"/>
    <w:basedOn w:val="Standaard"/>
    <w:qFormat/>
    <w:rsid w:val="00FE2507"/>
    <w:pPr>
      <w:spacing w:before="280"/>
    </w:pPr>
    <w:rPr>
      <w:b/>
    </w:rPr>
  </w:style>
  <w:style w:type="paragraph" w:customStyle="1" w:styleId="Tussenkopjemetcijfer">
    <w:name w:val="Tussenkopje met cijfer"/>
    <w:basedOn w:val="Standaard"/>
    <w:qFormat/>
    <w:rsid w:val="00FE2507"/>
    <w:pPr>
      <w:numPr>
        <w:numId w:val="19"/>
      </w:numPr>
    </w:pPr>
    <w:rPr>
      <w:b/>
    </w:rPr>
  </w:style>
  <w:style w:type="paragraph" w:customStyle="1" w:styleId="Tussenkopjeuitnodiging">
    <w:name w:val="Tussenkopje uitnodiging"/>
    <w:basedOn w:val="Standaard"/>
    <w:qFormat/>
    <w:rsid w:val="00FE2507"/>
    <w:rPr>
      <w:b/>
      <w:sz w:val="26"/>
    </w:rPr>
  </w:style>
  <w:style w:type="paragraph" w:customStyle="1" w:styleId="Bijschriftkopjerapport">
    <w:name w:val="Bijschrift kopje rapport"/>
    <w:basedOn w:val="Standaard"/>
    <w:qFormat/>
    <w:rsid w:val="00FE2507"/>
    <w:rPr>
      <w:b/>
      <w:sz w:val="18"/>
    </w:rPr>
  </w:style>
  <w:style w:type="paragraph" w:customStyle="1" w:styleId="Bijschriftrapport">
    <w:name w:val="Bijschrift rapport"/>
    <w:basedOn w:val="Standaard"/>
    <w:qFormat/>
    <w:rsid w:val="00FE2507"/>
    <w:rPr>
      <w:sz w:val="18"/>
    </w:rPr>
  </w:style>
  <w:style w:type="paragraph" w:customStyle="1" w:styleId="Figuurkoprapport">
    <w:name w:val="Figuurkop rapport"/>
    <w:basedOn w:val="Standaard"/>
    <w:qFormat/>
    <w:rsid w:val="00FE2507"/>
    <w:pPr>
      <w:spacing w:before="560"/>
    </w:pPr>
    <w:rPr>
      <w:b/>
      <w:sz w:val="18"/>
    </w:rPr>
  </w:style>
  <w:style w:type="paragraph" w:customStyle="1" w:styleId="Voetnootrapport">
    <w:name w:val="Voetnoot rapport"/>
    <w:basedOn w:val="Standaard"/>
    <w:qFormat/>
    <w:rsid w:val="00FE2507"/>
    <w:pPr>
      <w:numPr>
        <w:numId w:val="20"/>
      </w:numPr>
      <w:spacing w:before="560" w:line="200" w:lineRule="atLeast"/>
    </w:pPr>
    <w:rPr>
      <w:sz w:val="17"/>
    </w:rPr>
  </w:style>
  <w:style w:type="paragraph" w:customStyle="1" w:styleId="Alineakopjerapport">
    <w:name w:val="Alineakopje rapport"/>
    <w:basedOn w:val="Standaard"/>
    <w:qFormat/>
    <w:rsid w:val="00FE2507"/>
    <w:pPr>
      <w:spacing w:before="280"/>
    </w:pPr>
    <w:rPr>
      <w:i/>
    </w:rPr>
  </w:style>
  <w:style w:type="paragraph" w:customStyle="1" w:styleId="TussenkopjerapportOndertiteltitelpagina">
    <w:name w:val="Tussenkopje rapport / Ondertitel titelpagina"/>
    <w:basedOn w:val="Standaard"/>
    <w:qFormat/>
    <w:rsid w:val="00FE2507"/>
    <w:pPr>
      <w:spacing w:before="280"/>
    </w:pPr>
    <w:rPr>
      <w:b/>
      <w:sz w:val="22"/>
    </w:rPr>
  </w:style>
  <w:style w:type="paragraph" w:customStyle="1" w:styleId="Opsommingbullet">
    <w:name w:val="Opsomming bullet"/>
    <w:basedOn w:val="Standaard"/>
    <w:qFormat/>
    <w:rsid w:val="002B5524"/>
    <w:pPr>
      <w:numPr>
        <w:numId w:val="26"/>
      </w:numPr>
    </w:pPr>
  </w:style>
  <w:style w:type="paragraph" w:customStyle="1" w:styleId="Opsommingcijfer">
    <w:name w:val="Opsomming cijfer"/>
    <w:basedOn w:val="Standaard"/>
    <w:qFormat/>
    <w:rsid w:val="00FE2507"/>
    <w:pPr>
      <w:numPr>
        <w:numId w:val="22"/>
      </w:numPr>
    </w:pPr>
  </w:style>
  <w:style w:type="paragraph" w:customStyle="1" w:styleId="Opsommingletter">
    <w:name w:val="Opsomming letter"/>
    <w:basedOn w:val="Standaard"/>
    <w:qFormat/>
    <w:rsid w:val="00FE2507"/>
    <w:pPr>
      <w:numPr>
        <w:numId w:val="23"/>
      </w:numPr>
    </w:pPr>
  </w:style>
  <w:style w:type="paragraph" w:styleId="Inhopg1">
    <w:name w:val="toc 1"/>
    <w:basedOn w:val="Standaard"/>
    <w:next w:val="Standaard"/>
    <w:autoRedefine/>
    <w:semiHidden/>
    <w:rsid w:val="003B3222"/>
    <w:pPr>
      <w:spacing w:before="280"/>
      <w:ind w:left="159" w:hanging="159"/>
    </w:pPr>
    <w:rPr>
      <w:b/>
      <w:sz w:val="22"/>
    </w:rPr>
  </w:style>
  <w:style w:type="paragraph" w:styleId="Inhopg2">
    <w:name w:val="toc 2"/>
    <w:basedOn w:val="Standaard"/>
    <w:next w:val="Standaard"/>
    <w:autoRedefine/>
    <w:semiHidden/>
    <w:rsid w:val="003B3222"/>
    <w:pPr>
      <w:ind w:left="301" w:hanging="301"/>
    </w:pPr>
  </w:style>
  <w:style w:type="paragraph" w:styleId="Inhopg3">
    <w:name w:val="toc 3"/>
    <w:basedOn w:val="Standaard"/>
    <w:next w:val="Standaard"/>
    <w:autoRedefine/>
    <w:semiHidden/>
    <w:rsid w:val="003B3222"/>
    <w:pPr>
      <w:ind w:left="442" w:hanging="442"/>
    </w:pPr>
  </w:style>
  <w:style w:type="paragraph" w:customStyle="1" w:styleId="DocumentnaamKopRapporttiteltitelpagina">
    <w:name w:val="Documentnaam / Kop / Rapporttitel titelpagina"/>
    <w:basedOn w:val="Standaard"/>
    <w:qFormat/>
    <w:rsid w:val="00FE2507"/>
    <w:pPr>
      <w:spacing w:line="560" w:lineRule="atLeast"/>
    </w:pPr>
    <w:rPr>
      <w:b/>
      <w:sz w:val="42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FE2507"/>
    <w:pPr>
      <w:spacing w:line="240" w:lineRule="atLeast"/>
    </w:pPr>
    <w:rPr>
      <w:sz w:val="17"/>
    </w:rPr>
  </w:style>
  <w:style w:type="paragraph" w:customStyle="1" w:styleId="KopjesdatumKenmerketcRouteVerwijzing">
    <w:name w:val="Kopjes datum / Kenmerk etc. / Route / Verwijzing"/>
    <w:basedOn w:val="Standaard"/>
    <w:qFormat/>
    <w:rsid w:val="00FE2507"/>
    <w:rPr>
      <w:sz w:val="17"/>
    </w:rPr>
  </w:style>
  <w:style w:type="paragraph" w:customStyle="1" w:styleId="Tabelkolomkopjes">
    <w:name w:val="Tabelkolomkopjes"/>
    <w:basedOn w:val="Standaard"/>
    <w:qFormat/>
    <w:rsid w:val="00FE2507"/>
    <w:pPr>
      <w:jc w:val="right"/>
    </w:pPr>
    <w:rPr>
      <w:b/>
      <w:sz w:val="18"/>
    </w:rPr>
  </w:style>
  <w:style w:type="paragraph" w:customStyle="1" w:styleId="TabeltekstRegular">
    <w:name w:val="Tabeltekst Regular"/>
    <w:basedOn w:val="Standaard"/>
    <w:qFormat/>
    <w:rsid w:val="00FE2507"/>
    <w:pPr>
      <w:jc w:val="right"/>
    </w:pPr>
    <w:rPr>
      <w:sz w:val="18"/>
    </w:rPr>
  </w:style>
  <w:style w:type="paragraph" w:customStyle="1" w:styleId="TabeltekstmetBoldaccenten">
    <w:name w:val="Tabeltekst met Bold accenten"/>
    <w:basedOn w:val="Standaard"/>
    <w:qFormat/>
    <w:rsid w:val="00FE2507"/>
    <w:rPr>
      <w:b/>
      <w:sz w:val="18"/>
    </w:rPr>
  </w:style>
  <w:style w:type="paragraph" w:styleId="Ballontekst">
    <w:name w:val="Balloon Text"/>
    <w:basedOn w:val="Standaard"/>
    <w:link w:val="BallontekstChar"/>
    <w:rsid w:val="00422D1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422D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bel" w:eastAsia="Times New Roman" w:hAnsi="Corbel" w:cs="Times New Roman"/>
        <w:sz w:val="21"/>
        <w:szCs w:val="21"/>
        <w:lang w:val="nl-NL" w:eastAsia="nl-NL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ard">
    <w:name w:val="Normal"/>
    <w:qFormat/>
    <w:rsid w:val="00FE2507"/>
  </w:style>
  <w:style w:type="paragraph" w:styleId="Kop1">
    <w:name w:val="heading 1"/>
    <w:aliases w:val="Hoofdstuktitel"/>
    <w:basedOn w:val="Standaard"/>
    <w:next w:val="Standaard"/>
    <w:qFormat/>
    <w:rsid w:val="00FE2507"/>
    <w:pPr>
      <w:keepNext/>
      <w:numPr>
        <w:numId w:val="18"/>
      </w:numPr>
      <w:spacing w:after="1120" w:line="560" w:lineRule="atLeast"/>
      <w:outlineLvl w:val="0"/>
    </w:pPr>
    <w:rPr>
      <w:rFonts w:cs="Arial"/>
      <w:b/>
      <w:bCs/>
      <w:sz w:val="42"/>
      <w:szCs w:val="32"/>
    </w:rPr>
  </w:style>
  <w:style w:type="paragraph" w:styleId="Kop2">
    <w:name w:val="heading 2"/>
    <w:aliases w:val="Paragraaf"/>
    <w:basedOn w:val="Standaard"/>
    <w:next w:val="Standaard"/>
    <w:qFormat/>
    <w:rsid w:val="00FE2507"/>
    <w:pPr>
      <w:keepNext/>
      <w:numPr>
        <w:ilvl w:val="1"/>
        <w:numId w:val="18"/>
      </w:numPr>
      <w:spacing w:before="560" w:after="280"/>
      <w:outlineLvl w:val="1"/>
    </w:pPr>
    <w:rPr>
      <w:rFonts w:cs="Arial"/>
      <w:b/>
      <w:bCs/>
      <w:iCs/>
      <w:sz w:val="26"/>
      <w:szCs w:val="28"/>
    </w:rPr>
  </w:style>
  <w:style w:type="paragraph" w:styleId="Kop3">
    <w:name w:val="heading 3"/>
    <w:aliases w:val="Subparagraaf"/>
    <w:basedOn w:val="Standaard"/>
    <w:next w:val="Standaard"/>
    <w:qFormat/>
    <w:rsid w:val="00FE2507"/>
    <w:pPr>
      <w:keepNext/>
      <w:numPr>
        <w:ilvl w:val="2"/>
        <w:numId w:val="18"/>
      </w:numPr>
      <w:spacing w:before="560" w:after="280"/>
      <w:outlineLvl w:val="2"/>
    </w:pPr>
    <w:rPr>
      <w:rFonts w:cs="Arial"/>
      <w:b/>
      <w:bCs/>
      <w:sz w:val="22"/>
      <w:szCs w:val="26"/>
    </w:rPr>
  </w:style>
  <w:style w:type="paragraph" w:styleId="Kop4">
    <w:name w:val="heading 4"/>
    <w:basedOn w:val="Standaard"/>
    <w:next w:val="Standaard"/>
    <w:semiHidden/>
    <w:qFormat/>
    <w:rsid w:val="00FE2507"/>
    <w:pPr>
      <w:keepNext/>
      <w:numPr>
        <w:ilvl w:val="3"/>
        <w:numId w:val="18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Kop5">
    <w:name w:val="heading 5"/>
    <w:basedOn w:val="Standaard"/>
    <w:next w:val="Standaard"/>
    <w:semiHidden/>
    <w:qFormat/>
    <w:rsid w:val="00FE2507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semiHidden/>
    <w:qFormat/>
    <w:rsid w:val="00FE2507"/>
    <w:pPr>
      <w:numPr>
        <w:ilvl w:val="5"/>
        <w:numId w:val="18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Kop7">
    <w:name w:val="heading 7"/>
    <w:basedOn w:val="Standaard"/>
    <w:next w:val="Standaard"/>
    <w:semiHidden/>
    <w:qFormat/>
    <w:rsid w:val="00FE2507"/>
    <w:pPr>
      <w:numPr>
        <w:ilvl w:val="6"/>
        <w:numId w:val="18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Kop8">
    <w:name w:val="heading 8"/>
    <w:basedOn w:val="Standaard"/>
    <w:next w:val="Standaard"/>
    <w:semiHidden/>
    <w:qFormat/>
    <w:rsid w:val="00FE2507"/>
    <w:pPr>
      <w:numPr>
        <w:ilvl w:val="7"/>
        <w:numId w:val="18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Kop9">
    <w:name w:val="heading 9"/>
    <w:basedOn w:val="Standaard"/>
    <w:next w:val="Standaard"/>
    <w:semiHidden/>
    <w:qFormat/>
    <w:rsid w:val="00FE2507"/>
    <w:pPr>
      <w:numPr>
        <w:ilvl w:val="8"/>
        <w:numId w:val="1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ccentbinnentekst">
    <w:name w:val="Accent binnen tekst"/>
    <w:basedOn w:val="Standaard"/>
    <w:qFormat/>
    <w:rsid w:val="00FE2507"/>
    <w:rPr>
      <w:i/>
    </w:rPr>
  </w:style>
  <w:style w:type="paragraph" w:customStyle="1" w:styleId="TussenkopjeInleidingpersbericht">
    <w:name w:val="Tussenkopje / Inleiding persbericht"/>
    <w:basedOn w:val="Standaard"/>
    <w:qFormat/>
    <w:rsid w:val="00FE2507"/>
    <w:pPr>
      <w:spacing w:before="280"/>
    </w:pPr>
    <w:rPr>
      <w:b/>
    </w:rPr>
  </w:style>
  <w:style w:type="paragraph" w:customStyle="1" w:styleId="Tussenkopjemetcijfer">
    <w:name w:val="Tussenkopje met cijfer"/>
    <w:basedOn w:val="Standaard"/>
    <w:qFormat/>
    <w:rsid w:val="00FE2507"/>
    <w:pPr>
      <w:numPr>
        <w:numId w:val="19"/>
      </w:numPr>
    </w:pPr>
    <w:rPr>
      <w:b/>
    </w:rPr>
  </w:style>
  <w:style w:type="paragraph" w:customStyle="1" w:styleId="Tussenkopjeuitnodiging">
    <w:name w:val="Tussenkopje uitnodiging"/>
    <w:basedOn w:val="Standaard"/>
    <w:qFormat/>
    <w:rsid w:val="00FE2507"/>
    <w:rPr>
      <w:b/>
      <w:sz w:val="26"/>
    </w:rPr>
  </w:style>
  <w:style w:type="paragraph" w:customStyle="1" w:styleId="Bijschriftkopjerapport">
    <w:name w:val="Bijschrift kopje rapport"/>
    <w:basedOn w:val="Standaard"/>
    <w:qFormat/>
    <w:rsid w:val="00FE2507"/>
    <w:rPr>
      <w:b/>
      <w:sz w:val="18"/>
    </w:rPr>
  </w:style>
  <w:style w:type="paragraph" w:customStyle="1" w:styleId="Bijschriftrapport">
    <w:name w:val="Bijschrift rapport"/>
    <w:basedOn w:val="Standaard"/>
    <w:qFormat/>
    <w:rsid w:val="00FE2507"/>
    <w:rPr>
      <w:sz w:val="18"/>
    </w:rPr>
  </w:style>
  <w:style w:type="paragraph" w:customStyle="1" w:styleId="Figuurkoprapport">
    <w:name w:val="Figuurkop rapport"/>
    <w:basedOn w:val="Standaard"/>
    <w:qFormat/>
    <w:rsid w:val="00FE2507"/>
    <w:pPr>
      <w:spacing w:before="560"/>
    </w:pPr>
    <w:rPr>
      <w:b/>
      <w:sz w:val="18"/>
    </w:rPr>
  </w:style>
  <w:style w:type="paragraph" w:customStyle="1" w:styleId="Voetnootrapport">
    <w:name w:val="Voetnoot rapport"/>
    <w:basedOn w:val="Standaard"/>
    <w:qFormat/>
    <w:rsid w:val="00FE2507"/>
    <w:pPr>
      <w:numPr>
        <w:numId w:val="20"/>
      </w:numPr>
      <w:spacing w:before="560" w:line="200" w:lineRule="atLeast"/>
    </w:pPr>
    <w:rPr>
      <w:sz w:val="17"/>
    </w:rPr>
  </w:style>
  <w:style w:type="paragraph" w:customStyle="1" w:styleId="Alineakopjerapport">
    <w:name w:val="Alineakopje rapport"/>
    <w:basedOn w:val="Standaard"/>
    <w:qFormat/>
    <w:rsid w:val="00FE2507"/>
    <w:pPr>
      <w:spacing w:before="280"/>
    </w:pPr>
    <w:rPr>
      <w:i/>
    </w:rPr>
  </w:style>
  <w:style w:type="paragraph" w:customStyle="1" w:styleId="TussenkopjerapportOndertiteltitelpagina">
    <w:name w:val="Tussenkopje rapport / Ondertitel titelpagina"/>
    <w:basedOn w:val="Standaard"/>
    <w:qFormat/>
    <w:rsid w:val="00FE2507"/>
    <w:pPr>
      <w:spacing w:before="280"/>
    </w:pPr>
    <w:rPr>
      <w:b/>
      <w:sz w:val="22"/>
    </w:rPr>
  </w:style>
  <w:style w:type="paragraph" w:customStyle="1" w:styleId="Opsommingbullet">
    <w:name w:val="Opsomming bullet"/>
    <w:basedOn w:val="Standaard"/>
    <w:qFormat/>
    <w:rsid w:val="002B5524"/>
    <w:pPr>
      <w:numPr>
        <w:numId w:val="26"/>
      </w:numPr>
    </w:pPr>
  </w:style>
  <w:style w:type="paragraph" w:customStyle="1" w:styleId="Opsommingcijfer">
    <w:name w:val="Opsomming cijfer"/>
    <w:basedOn w:val="Standaard"/>
    <w:qFormat/>
    <w:rsid w:val="00FE2507"/>
    <w:pPr>
      <w:numPr>
        <w:numId w:val="22"/>
      </w:numPr>
    </w:pPr>
  </w:style>
  <w:style w:type="paragraph" w:customStyle="1" w:styleId="Opsommingletter">
    <w:name w:val="Opsomming letter"/>
    <w:basedOn w:val="Standaard"/>
    <w:qFormat/>
    <w:rsid w:val="00FE2507"/>
    <w:pPr>
      <w:numPr>
        <w:numId w:val="23"/>
      </w:numPr>
    </w:pPr>
  </w:style>
  <w:style w:type="paragraph" w:styleId="Inhopg1">
    <w:name w:val="toc 1"/>
    <w:basedOn w:val="Standaard"/>
    <w:next w:val="Standaard"/>
    <w:autoRedefine/>
    <w:semiHidden/>
    <w:rsid w:val="003B3222"/>
    <w:pPr>
      <w:spacing w:before="280"/>
      <w:ind w:left="159" w:hanging="159"/>
    </w:pPr>
    <w:rPr>
      <w:b/>
      <w:sz w:val="22"/>
    </w:rPr>
  </w:style>
  <w:style w:type="paragraph" w:styleId="Inhopg2">
    <w:name w:val="toc 2"/>
    <w:basedOn w:val="Standaard"/>
    <w:next w:val="Standaard"/>
    <w:autoRedefine/>
    <w:semiHidden/>
    <w:rsid w:val="003B3222"/>
    <w:pPr>
      <w:ind w:left="301" w:hanging="301"/>
    </w:pPr>
  </w:style>
  <w:style w:type="paragraph" w:styleId="Inhopg3">
    <w:name w:val="toc 3"/>
    <w:basedOn w:val="Standaard"/>
    <w:next w:val="Standaard"/>
    <w:autoRedefine/>
    <w:semiHidden/>
    <w:rsid w:val="003B3222"/>
    <w:pPr>
      <w:ind w:left="442" w:hanging="442"/>
    </w:pPr>
  </w:style>
  <w:style w:type="paragraph" w:customStyle="1" w:styleId="DocumentnaamKopRapporttiteltitelpagina">
    <w:name w:val="Documentnaam / Kop / Rapporttitel titelpagina"/>
    <w:basedOn w:val="Standaard"/>
    <w:qFormat/>
    <w:rsid w:val="00FE2507"/>
    <w:pPr>
      <w:spacing w:line="560" w:lineRule="atLeast"/>
    </w:pPr>
    <w:rPr>
      <w:b/>
      <w:sz w:val="42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FE2507"/>
    <w:pPr>
      <w:spacing w:line="240" w:lineRule="atLeast"/>
    </w:pPr>
    <w:rPr>
      <w:sz w:val="17"/>
    </w:rPr>
  </w:style>
  <w:style w:type="paragraph" w:customStyle="1" w:styleId="KopjesdatumKenmerketcRouteVerwijzing">
    <w:name w:val="Kopjes datum / Kenmerk etc. / Route / Verwijzing"/>
    <w:basedOn w:val="Standaard"/>
    <w:qFormat/>
    <w:rsid w:val="00FE2507"/>
    <w:rPr>
      <w:sz w:val="17"/>
    </w:rPr>
  </w:style>
  <w:style w:type="paragraph" w:customStyle="1" w:styleId="Tabelkolomkopjes">
    <w:name w:val="Tabelkolomkopjes"/>
    <w:basedOn w:val="Standaard"/>
    <w:qFormat/>
    <w:rsid w:val="00FE2507"/>
    <w:pPr>
      <w:jc w:val="right"/>
    </w:pPr>
    <w:rPr>
      <w:b/>
      <w:sz w:val="18"/>
    </w:rPr>
  </w:style>
  <w:style w:type="paragraph" w:customStyle="1" w:styleId="TabeltekstRegular">
    <w:name w:val="Tabeltekst Regular"/>
    <w:basedOn w:val="Standaard"/>
    <w:qFormat/>
    <w:rsid w:val="00FE2507"/>
    <w:pPr>
      <w:jc w:val="right"/>
    </w:pPr>
    <w:rPr>
      <w:sz w:val="18"/>
    </w:rPr>
  </w:style>
  <w:style w:type="paragraph" w:customStyle="1" w:styleId="TabeltekstmetBoldaccenten">
    <w:name w:val="Tabeltekst met Bold accenten"/>
    <w:basedOn w:val="Standaard"/>
    <w:qFormat/>
    <w:rsid w:val="00FE2507"/>
    <w:rPr>
      <w:b/>
      <w:sz w:val="18"/>
    </w:rPr>
  </w:style>
  <w:style w:type="paragraph" w:styleId="Ballontekst">
    <w:name w:val="Balloon Text"/>
    <w:basedOn w:val="Standaard"/>
    <w:link w:val="BallontekstChar"/>
    <w:rsid w:val="00422D1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422D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51ACE8CC.dotm</Template>
  <TotalTime>1</TotalTime>
  <Pages>4</Pages>
  <Words>2</Words>
  <Characters>32</Characters>
  <Application>Microsoft Office Word</Application>
  <DocSecurity>4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Amsterdam</Company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Bode, E.</dc:creator>
  <cp:lastModifiedBy>Bode, E.</cp:lastModifiedBy>
  <cp:revision>2</cp:revision>
  <dcterms:created xsi:type="dcterms:W3CDTF">2020-02-27T08:54:00Z</dcterms:created>
  <dcterms:modified xsi:type="dcterms:W3CDTF">2020-02-27T08:54:00Z</dcterms:modified>
</cp:coreProperties>
</file>